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Пульмонология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05:35 МСК · База обновлена: 22.07.2026, 13:45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1001" w:name="case_0001"/>
      <w:r>
        <w:t>Ситуационная задача 0001</w:t>
      </w:r>
      <w:bookmarkEnd w:id="1001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Пульмонология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Мужчина, 60 лет, был госпитализирован с обострением хронического бронхита и с ухудшением ИБС, переходом фибрилляции предсердий постоянной формы из нормосистолии в тахисистолию.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Приступообразный кашель с мокротой светлого цвета, с эпизодами кровохарканья, кашель периодически переходил в одышку, общая слабость, сердцебиение.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Заболел остро, вечером после работы (была повышенная физическая нагрузка, менял колеса у машины) возник приступ кашля с мокротой светлого цвета, был эпизод кровохарканья, иногда кашель переходил в одышку, появилась общая слабость, сердцебиение. Пациент стал принимать лазолван и лечиться народными средствами (мед, молоко). Самочувствие в течение двух недель не улучшилось, кашель сохранялся, было несколько повторных эпизодов кровохарканья, эпизодически чувствовал сердцебиение. После очередного эпизода кровохарканья обратился к участковому врачу, был госпитализирован.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хронические заболевания: ИБС: атеросклеротический кардиосклероз, фибрилляция предсердий постоянная форма, (постоянно принимает эгилок), хронический бронхит (постоянной терапии нет)</w:t>
      </w:r>
    </w:p>
    <w:p>
      <w:pPr>
        <w:spacing w:after="58"/>
      </w:pPr>
      <w:r>
        <w:rPr>
          <w:b w:val="0"/>
          <w:i w:val="0"/>
        </w:rPr>
        <w:t>* курит (15 пачек/лет), алкоголем не злоупотребляет</w:t>
      </w:r>
    </w:p>
    <w:p>
      <w:pPr>
        <w:spacing w:after="58"/>
      </w:pPr>
      <w:r>
        <w:rPr>
          <w:b w:val="0"/>
          <w:i w:val="0"/>
        </w:rPr>
        <w:t>* профессиональных вредностей не имеет, работает водителем такси.</w:t>
      </w:r>
    </w:p>
    <w:p>
      <w:pPr>
        <w:spacing w:after="58"/>
      </w:pPr>
      <w:r>
        <w:rPr>
          <w:b w:val="0"/>
          <w:i w:val="0"/>
        </w:rPr>
        <w:t>* аллергических реакций не было</w:t>
      </w:r>
    </w:p>
    <w:p>
      <w:pPr>
        <w:spacing w:after="58"/>
      </w:pPr>
      <w:r>
        <w:rPr>
          <w:b w:val="0"/>
          <w:i w:val="0"/>
        </w:rPr>
        <w:t>* отец страдал ГБ, умер от ОНМК; мать страдает ИБС: стенокардией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При осмотре состояние средней тяжести. Кожные покровы бледные, небольшой диффузный цианоз. Температура тела 37,7°С. Пульс 120 в минуту, аритмичный, дефицит пульса 10 ударов в минуту. АД 100/60 мм.рт.ст. I тон на верхушке не изменен, акцента II тона над легочной артерией. ЧД 26 в минуту. Грудная клетка обычной формы. Перкуторно ясный легочный звук, притупление в аксиллярной области слева. Там же усиление голосового дрожания. Аускультативно дыхание жесткое, ослабленное в аксиллярной области слева, там же единичные влажные мелкопузырчатые хрипы, также выслушиваются сухие жужжащие рассеянные хрипы. Живот мягкий, безболезненный. Печень не увеличена. Отеков нет.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Необходимым для постановки диагноза лабораторным методом обследования является определение уровня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фибриногена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D-димера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АЧТВ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D-димера</w:t>
      </w:r>
    </w:p>
    <w:p>
      <w:pPr>
        <w:ind w:left="504"/>
      </w:pPr>
      <w:r>
        <w:rPr>
          <w:b w:val="0"/>
          <w:i/>
        </w:rPr>
        <w:t>Уровень D -димера повышается почти у всех пациентов с ТЭЛА… Низкое значение D-димера с высокой степенью вероятности (85-97%) исключает ТЭЛА… Таким образом, определение D-димера служит скрининговым методом для исключения диагноза ТЭЛА…</w:t>
        <w:br/>
        <w:br/>
        <w:t>Пульмонология. Национальное руководство. Краткое издание / под ред. А. Г. Чучалина. - М. : ГЭОТАР-Медиа, 2020. - 768 с. - ISBN 978-5-9704-5323-0</w:t>
        <w:br/>
        <w:br/>
      </w:r>
      <w:hyperlink r:id="rId2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К необходимым для постановки диагноза инструментальным методам обследования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рентгенографию придаточных пазух носа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компьютерную спиральную томографию с контрастированием легочных артерий (ангио КТ)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вентиляционно-перфузионную сцинтиграфию легких (В/П- сцинтиграфию легких)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фибробронхоскопию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фиброгастродуаденоскопию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УЗИ брюшной полости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2 — компьютерную спиральную томографию с контрастированием легочных артерий (ангио КТ); 3 — вентиляционно-перфузионную сцинтиграфию легких (В/П- сцинтиграфию легких)</w:t>
      </w:r>
    </w:p>
    <w:p>
      <w:pPr>
        <w:ind w:left="504"/>
      </w:pPr>
      <w:r>
        <w:rPr>
          <w:b w:val="0"/>
          <w:i/>
        </w:rPr>
        <w:t>МСКТ с контрастированием легочных артерий является одним из ключевых методов лучевой диагностики ТЭЛА (А, 1+). Метод позволяет достоверно оценить тяжесть гемодинамических расстройств, определить характер и объем эмболического поражения, который оценивается в баллах по Миллеру (тромбоэмболия мелких ветвей легочной артерии — 16 баллов и менее, крупных ветвей — 17 баллов и более; при индексе Миллера, равном или превышающем 27 баллов, — безотлагательное устранение обструкции легочных артерий). При отсутствии характерных изменений при МСКТ ТЭЛА может быть полностью исключена.</w:t>
        <w:br/>
        <w:br/>
        <w:t>Скорая медицинская помощь. Клинические рекомендации / под ред. С. Ф. Багненко. - Москва : ГЭОТАР-Медиа, 2022. - 896 с. - ISBN 978-5-9704-6594-3.</w:t>
        <w:br/>
        <w:br/>
      </w:r>
      <w:hyperlink r:id="rId22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Для ТЭЛА характерны треугольная форма перфузионного дефекта и соответствие его анатомическим структурам - сегментам или долям легкого; нередко встречают множественные или двусторонние дефекты (рис. 19-3). Следует подчеркнуть, что высокой диагностической ценностью обладает наличие дефектов перфузии при отсутствии нарушений вентиляции, поэтому желательно выполнять вентиляционно-перфузионную сцинтиграфию.</w:t>
        <w:br/>
        <w:br/>
        <w:t>Пульмонология. Национальное руководство. Краткое издание / под ред. А. Г. Чучалина. - М. : ГЭОТАР-Медиа, 2020. - 768 с. - ISBN 978-5-9704-5323-0</w:t>
        <w:br/>
        <w:br/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Учитывая данные анамнеза, объективного осмотра, лабораторных и инструментальных методов обследования, больному можно поставить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Инфильтративный туберкулез в верхней доле левого легкого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Рак в верхней доле левого легкого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Внебольничная пневмония в верхней доле левого легкого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ТЭЛА с инфаркт пневмонией в верхней доле левого легкого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ТЭЛА с инфаркт пневмонией в верхней доле левого легкого</w:t>
      </w:r>
    </w:p>
    <w:p>
      <w:pPr>
        <w:ind w:left="504"/>
      </w:pPr>
      <w:r>
        <w:rPr>
          <w:b w:val="0"/>
          <w:i/>
        </w:rPr>
        <w:t>Тромбоэмболия легочной артерии (ТЭЛА) (легочная тромбоэмболия, легочная эмболия) — окклюзия просвета основного ствола или ветвей легочной артерии эмболом (тромбом), приводящая к резкому уменьшению кровотока в легких.</w:t>
        <w:br/>
        <w:br/>
        <w:t>Источники ТЭЛА: глубокие вены нижних конечностей, таза, почечные и нижняя полая вены (90%); крайне редко — правые отделы сердца и магистральные вены верхних конечностей.</w:t>
        <w:br/>
        <w:br/>
        <w:t>Скорая медицинская помощь. Клинические рекомендации / под ред. С. Ф. Багненко. - Москва : ГЭОТАР-Медиа, 2022. - 896 с. - ISBN 978-5-9704-6594-3.</w:t>
        <w:br/>
        <w:br/>
      </w:r>
      <w:hyperlink r:id="rId25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У больного множественные ФР развития ТЭЛА: возраст &gt;65 лет, кровохарканье, тахикардия.</w:t>
        <w:br/>
        <w:br/>
        <w:t>Модифицированный индекс Geneva для оценки вероятности ТЭЛА по клиническим данным:</w:t>
        <w:br/>
        <w:br/>
        <w:t>Имеется повышение уровня d-димера, типичное для ТЭЛА.</w:t>
        <w:br/>
        <w:br/>
      </w:r>
      <w:hyperlink r:id="rId26">
        <w:r>
          <w:rPr>
            <w:color w:val="173C49"/>
            <w:u w:val="single"/>
          </w:rPr>
          <w:t>(2)</w:t>
        </w:r>
      </w:hyperlink>
      <w:r>
        <w:rPr>
          <w:b w:val="0"/>
          <w:i/>
        </w:rPr>
        <w:br/>
        <w:br/>
        <w:t>Характерные изменения на КТ ОГК с контрастом (треугольные дефекты перфузии)</w:t>
        <w:br/>
        <w:br/>
        <w:t>Пульмонология. Национальное руководство. Краткое издание / под ред. А. Г. Чучалина. - М. : ГЭОТАР-Медиа, 2020. - 768 с. - ISBN 978-5-9704-5323-0</w:t>
        <w:br/>
        <w:br/>
      </w:r>
      <w:hyperlink r:id="rId27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и вентиляционно-перфузионной сцинтиграфии (односторонний треугольный дефект перфузии)</w:t>
        <w:br/>
        <w:br/>
      </w:r>
      <w:hyperlink r:id="rId28">
        <w:r>
          <w:rPr>
            <w:color w:val="173C49"/>
            <w:u w:val="single"/>
          </w:rPr>
          <w:t>(2)</w:t>
        </w:r>
      </w:hyperlink>
      <w:r>
        <w:rPr>
          <w:b w:val="0"/>
          <w:i/>
        </w:rPr>
        <w:br/>
        <w:br/>
        <w:t>На основании указанных данных может быть установлен диагноз ТЭЛА.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Необходимым инструментальным методом исследования для поиска источника тромбоэмбола и уточнения диагноза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ультразвуковое дуплексное сканирование сосудов шеи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ультразвуковое дуплексное сканирование вен нижних конечностей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позитронно-эмиссионная компьютерная томография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ультразвуковое исследование органов брюшной полости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ультразвуковое дуплексное сканирование вен нижних конечностей</w:t>
      </w:r>
    </w:p>
    <w:p>
      <w:pPr>
        <w:ind w:left="504"/>
      </w:pPr>
      <w:r>
        <w:rPr>
          <w:b w:val="0"/>
          <w:i/>
        </w:rPr>
        <w:t>К диагностически ценным методам ультразвуковой диагностики относится также ультразвуковое дуплексное сканирование вен нижних конечностей, позволяющее визуализировать тромботические массы в просвете крупных венозных коллекторов</w:t>
        <w:br/>
        <w:br/>
        <w:t>Скорая медицинская помощь. Клинические рекомендации / под ред. С. Ф. Багненко. - Москва : ГЭОТАР-Медиа, 2022. - 896 с. - ISBN 978-5-9704-6594-3.</w:t>
        <w:br/>
        <w:br/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При подозрении на ТЭЛА необходимо назначить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эуфиллин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гепарин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клопидогрел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аспирин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гепарин</w:t>
      </w:r>
    </w:p>
    <w:p>
      <w:pPr>
        <w:ind w:left="504"/>
      </w:pPr>
      <w:r>
        <w:rPr>
          <w:b w:val="0"/>
          <w:i/>
        </w:rPr>
        <w:t>Гепарин служит стандартом для лечения гемодинамически стабильной ТЭЛА. Начинать терапию необходимо с болюсного введения гепарина в дозе 80 ЕД/кг, переходя затем к постоянной внутривенной инфузии в дозе 18 ЕД/ (кг×ч)</w:t>
        <w:br/>
        <w:br/>
        <w:t>Пульмонология. Национальное руководство. Краткое издание / под ред. А. Г. Чучалина. - М. : ГЭОТАР-Медиа, 2020. - 768 с. - ISBN 978-5-9704-5323-0</w:t>
        <w:br/>
        <w:br/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Для контроля адекватности антикоагулянтной терапии при назначении нефракционного гепарина (НФГ) следует использовать показатель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АЧТВ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АЧТВ</w:t>
      </w:r>
    </w:p>
    <w:p>
      <w:pPr>
        <w:ind w:left="504"/>
      </w:pPr>
      <w:r>
        <w:rPr>
          <w:b w:val="0"/>
          <w:i/>
        </w:rPr>
        <w:t>Гепарин служит стандартом для лечения гемодинамически стабильной ТЭЛА. Начинать терапию необходимо с болюсного введения гепарина в дозе 80 ЕД/кг, переходя затем к постоянной внутривенной инфузии в дозе 18 ЕД/ (кг×ч), титруя дозу таким образом, чтобы АЧТВ удлинилось до 60-80 с.</w:t>
        <w:br/>
        <w:br/>
        <w:t>Пульмонология. Национальное руководство. Краткое издание / под ред. А. Г. Чучалина. - М. : ГЭОТАР-Медиа, 2020. - 768 с. - ISBN 978-5-9704-5323-0</w:t>
        <w:br/>
        <w:br/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При выборе препарата для антикоагулянтной терапии лечения ТЭЛА в большинстве случаев предпочтение отдают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аспирину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викасолу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низкомолекулярному гепарину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нефракционному гепарину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низкомолекулярному гепарину</w:t>
      </w:r>
    </w:p>
    <w:p>
      <w:pPr>
        <w:ind w:left="504"/>
      </w:pPr>
      <w:r>
        <w:rPr>
          <w:b w:val="0"/>
          <w:i/>
        </w:rPr>
        <w:t>Гепарин служит стандартом для лечения гемодинамически стабильной ТЭЛА. Начинать терапию необходимо с болюсного введения гепарина в дозе 80 ЕД/кг, переходя затем к постоянной внутривенной инфузии в дозе 18 ЕД/ (кг×ч)</w:t>
        <w:br/>
        <w:br/>
        <w:t>Пульмонология. Национальное руководство. Краткое издание / под ред. А. Г. Чучалина. - М. : ГЭОТАР-Медиа, 2020. - 768 с. - ISBN 978-5-9704-5323-0</w:t>
        <w:br/>
        <w:br/>
      </w:r>
      <w:hyperlink r:id="rId30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Нефракционированный гепарин натрия предпочтительнее других антикоагулянтов в случаях сниженных функций почек (клиренс креатинина &lt;30 мл/мин), повышенного риска кровотечений, для пациентов высокого риска с гипотензией, пациентов с избыточной или недостаточной массой тела и пожилых. В остальных случаях можно начинать антикоагулянтную терапию с подкожного введения эноксапарина натрия в дозе 1 мг/кг массы тела или фондапаринукса натрия в дозе 5 мг при массе тела менее 50 кг, 7,5 мг — при массе тела 50–100 кг и 10 мг — при массе тела выше 100 кг (А, 1++). АЧТВ следует поддерживать в пределах 1,5–2,5 верхней границы нормы (ВГН).</w:t>
        <w:br/>
        <w:br/>
        <w:t>Скорая медицинская помощь. Клинические рекомендации / под ред. С. Ф. Багненко. - Москва : ГЭОТАР-Медиа, 2022. - 896 с. - ISBN 978-5-9704-6594-3.</w:t>
        <w:br/>
        <w:br/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В последующем для длительного лечения ТЭЛА следует выбрать следующий режим антикоагуляции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пероральный прием ангиопротектора и корректора микроциркуляции (трентала)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парентеральное введение поддерживающих доз антикоагулянтов (клескана и т.д.)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пероральный прием лечебной дозы антикоагулянта (варфарин, прадакса, ксарелто, эликвис)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пероральный прием адекватной дозы антиагреганта (аспирин, клопидогрел)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пероральный прием лечебной дозы антикоагулянта (варфарин, прадакса, ксарелто, эликвис)</w:t>
      </w:r>
    </w:p>
    <w:p>
      <w:pPr>
        <w:ind w:left="504"/>
      </w:pPr>
      <w:r>
        <w:rPr>
          <w:b w:val="0"/>
          <w:i/>
        </w:rPr>
        <w:t>После установления точного диагноза ТЭЛА и начала терапии парентеральными антикоагулянтами у пациентов с гемодинамически стабильной немассивной ТЭЛА можно сразу же начинать терапию пероральными антикоагулянтами</w:t>
        <w:br/>
        <w:br/>
        <w:t>Пульмонология. Национальное руководство. Краткое издание / под ред. А. Г. Чучалина. - М. : ГЭОТАР-Медиа, 2020. - 768 с. - ISBN 978-5-9704-5323-0</w:t>
        <w:br/>
        <w:br/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При переходе на длительный прием антагониста витамина К (варфарин) необходимо осуществлять контроль уровня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АЧТВ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МНО</w:t>
      </w:r>
    </w:p>
    <w:p>
      <w:pPr>
        <w:ind w:left="504"/>
      </w:pPr>
      <w:r>
        <w:rPr>
          <w:b w:val="0"/>
          <w:i/>
        </w:rPr>
        <w:t>Для контроля терапии пероральными антикоагулянтами следует пользоваться именно МНО,</w:t>
        <w:br/>
        <w:br/>
        <w:t>Пульмонология. Национальное руководство. Краткое издание / под ред. А. Г. Чучалина. - М. : ГЭОТАР-Медиа, 2020. - 768 с. - ISBN 978-5-9704-5323-0</w:t>
        <w:br/>
        <w:br/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К препаратам выбора при антибактериальной терапии у пациента с инфаркт пневмонией относятся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пенициллины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макролиды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цефалоспорины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тетрациклин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цефалоспорины</w:t>
      </w:r>
    </w:p>
    <w:p>
      <w:pPr>
        <w:ind w:left="504"/>
      </w:pPr>
      <w:r>
        <w:rPr>
          <w:b w:val="0"/>
          <w:i/>
        </w:rPr>
        <w:t>Антибактериальные препараты имеют особое значение при инфаркте легкого. Предпочтительна группа цефалоспоринов.</w:t>
        <w:br/>
        <w:br/>
        <w:t>Актуальные вопросы кардиологии / под ред. Якушина С. С. - Москва : ГЭОТАР-Медиа, 2019. - 496 с. - ISBN 978-5-9704-5218-9.</w:t>
        <w:br/>
        <w:br/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Наилучшие результаты тромболитической терапии достигаются при начале ее проведении до  +_____+ дней/ дня от момента эмболизации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7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14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2</w:t>
      </w:r>
    </w:p>
    <w:p>
      <w:pPr>
        <w:ind w:left="504"/>
      </w:pPr>
      <w:r>
        <w:rPr>
          <w:b w:val="0"/>
          <w:i/>
        </w:rPr>
        <w:t>Тромболизис - признанный метод лечения массивной ТЭЛА. У гемодинамически нестабильных больных его следует начинать в более ранние сроки, даже на фоне проведения реанимационных мероприятий</w:t>
        <w:br/>
        <w:br/>
        <w:t>Пульмонология. Национальное руководство. Краткое издание / под ред. А. Г. Чучалина. - М. : ГЭОТАР-Медиа, 2020. - 768 с. - ISBN 978-5-9704-5323-0</w:t>
        <w:br/>
        <w:br/>
      </w:r>
      <w:hyperlink r:id="rId35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Чем раньше начата тромболитическая терапия, тем лучше ее результаты. Наилучшие результаты достигаются при длительности заболевания до 48 ч от момента эмболизации.</w:t>
        <w:br/>
        <w:br/>
      </w:r>
      <w:hyperlink r:id="rId36">
        <w:r>
          <w:rPr>
            <w:color w:val="173C49"/>
            <w:u w:val="single"/>
          </w:rPr>
          <w:t>РОССИЙСКИЕ КЛИНИЧЕСКИЕ РЕКОМЕНДАЦИИ ПО ДИАГНОСТИКЕ, ЛЕЧЕНИЮ И ПРОФИЛАКТИКЕ ВЕНОЗНЫХ ТРОМБОЭМБОЛИЧЕСКИХ ОСЛОЖНЕНИЙ (ВТЭО), 2015</w:t>
        </w:r>
      </w:hyperlink>
      <w:r>
        <w:rPr>
          <w:b w:val="0"/>
          <w:i/>
        </w:rPr>
        <w:t xml:space="preserve"> </w:t>
      </w:r>
      <w:hyperlink r:id="rId3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Абсолютным противопоказанием к проведению тромболитической терапии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артериальная гипертензия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острый инфекционный процесс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язвенная болезнь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геморрагический инсульт в анамнезе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геморрагический инсульт в анамнезе</w:t>
      </w:r>
    </w:p>
    <w:p>
      <w:pPr>
        <w:ind w:left="504"/>
      </w:pPr>
      <w:r>
        <w:rPr>
          <w:b w:val="0"/>
          <w:i/>
        </w:rPr>
        <w:t>Противопоказания к тромболитической терапии. Абсолютные:</w:t>
        <w:br/>
        <w:br/>
        <w:t>* геморрагический инсульт или инсульт неизвестной этиологии в анамнезе;</w:t>
        <w:br/>
        <w:br/>
        <w:t>* ишемический инсульт в предшествующие 6 мес;</w:t>
        <w:br/>
        <w:br/>
        <w:t>* повреждение или новообразование центральной нервной системы;</w:t>
        <w:br/>
        <w:br/>
        <w:t>* крупная травма или повреждение головы в предшествующие 3 нед;</w:t>
        <w:br/>
        <w:br/>
        <w:t>* операция в предшествующие 10—14 дней;</w:t>
        <w:br/>
        <w:br/>
        <w:t>* желудочно-кишечное кровотечение в предшествующий месяц;</w:t>
        <w:br/>
        <w:br/>
        <w:t>* известный риск кровотечения</w:t>
        <w:br/>
        <w:br/>
        <w:t>Скорая медицинская помощь. Клинические рекомендации / под ред. С. Ф. Багненко. - Москва : ГЭОТАР-Медиа, 2022. - 896 с. - ISBN 978-5-9704-6594-3.</w:t>
        <w:br/>
        <w:br/>
      </w:r>
      <w:hyperlink r:id="rId38">
        <w:r>
          <w:rPr>
            <w:color w:val="173C49"/>
            <w:u w:val="single"/>
          </w:rPr>
          <w:t>(1)</w:t>
        </w:r>
      </w:hyperlink>
    </w:p>
    <w:p>
      <w:r>
        <w:drawing>
          <wp:inline xmlns:a="http://schemas.openxmlformats.org/drawingml/2006/main" xmlns:pic="http://schemas.openxmlformats.org/drawingml/2006/picture">
            <wp:extent cx="5303520" cy="2923565"/>
            <wp:docPr id="17" name="Picture 17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826ad310f67bc46d3e38737fa91af98e2f0a57d6.jpg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292356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Таблица5.png</w:t>
      </w:r>
    </w:p>
    <w:p>
      <w:r>
        <w:br w:type="page"/>
      </w:r>
    </w:p>
    <w:p>
      <w:pPr>
        <w:pStyle w:val="Heading1"/>
      </w:pPr>
      <w:bookmarkStart w:id="1002" w:name="case_0002"/>
      <w:r>
        <w:t>Ситуационная задача 0002</w:t>
      </w:r>
      <w:bookmarkEnd w:id="1002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Пульмонология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 48 лет, обратился в офис врача общей практики. Работает на заводе по производству цемента.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периодический сухой кашель с отделением скудной слизистой мокроты, одышку экспираторного характера при подъеме выше 2 этажа, повышенную утомляемость.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Работает заводе по производству цемента на протяжении 15 лет. 5 лет назад отметил появление регулярного кашля, периодически с отделением скудной слизистой мокроты утром. Последний год - повышенная утомляемость, похудание. Последние 2 мес. кашель стал беспокоить чаще, появилась одышка при обычной физической нагрузке.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Хронические и онкологические заболевания отрицает;</w:t>
      </w:r>
    </w:p>
    <w:p>
      <w:pPr>
        <w:spacing w:after="58"/>
      </w:pPr>
      <w:r>
        <w:rPr>
          <w:b w:val="0"/>
          <w:i w:val="0"/>
        </w:rPr>
        <w:t>* не курит, алкоголем не злоупотребляет;</w:t>
      </w:r>
    </w:p>
    <w:p>
      <w:pPr>
        <w:spacing w:after="58"/>
      </w:pPr>
      <w:r>
        <w:rPr>
          <w:b w:val="0"/>
          <w:i w:val="0"/>
        </w:rPr>
        <w:t>* контакт с инфекционными больными отрицает;</w:t>
      </w:r>
    </w:p>
    <w:p>
      <w:pPr>
        <w:spacing w:after="58"/>
      </w:pPr>
      <w:r>
        <w:rPr>
          <w:b w:val="0"/>
          <w:i w:val="0"/>
        </w:rPr>
        <w:t>* наследственность не отягощена;</w:t>
      </w:r>
    </w:p>
    <w:p>
      <w:pPr>
        <w:spacing w:after="58"/>
      </w:pPr>
      <w:r>
        <w:rPr>
          <w:b w:val="0"/>
          <w:i w:val="0"/>
        </w:rPr>
        <w:t>* профессиональный анамнез: 15 лет работает на предприятии по производству цемента.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ИМТ 25 кг/м2. +</w:t>
        <w:br/>
        <w:t>Кожные покровы обычной окраски, умеренно влажные. Слизистые розовые влажные. Периферические лимфоузлы не пальпируются. +</w:t>
        <w:br/>
        <w:t>При аускультации дыхание везикулярное, хрипов нет. ЧДД 18 в минуту. SpО2 94%. САТ - 18 баллов. mMRC - 2. +</w:t>
        <w:br/>
        <w:t>Тоны сердца ясные, ритмичные. ЧСС 68 уд/мин. АД 120/80 мм рт. ст. +</w:t>
        <w:br/>
        <w:t>Живот мягкий, безболезненный. Печень, селезенка не увеличены. Физиологические отправления в пределах нормы. +</w:t>
        <w:br/>
        <w:t>В клиническом, биохимическом (АСТ, АЛТ, общ. билирубин, общ. холестерин, креатинин, глюкоза) анализах крови, общем анализе мочи отклонений от нормальных значений не выявлено. +</w:t>
        <w:br/>
        <w:t>На рентгенограмме органов грудной полости определяются малые, округлые, низкой плотности затенения, расположенные преимущественно в латеральных отделах легких.</w:t>
      </w:r>
    </w:p>
    <w:p>
      <w:r>
        <w:drawing>
          <wp:inline xmlns:a="http://schemas.openxmlformats.org/drawingml/2006/main" xmlns:pic="http://schemas.openxmlformats.org/drawingml/2006/picture">
            <wp:extent cx="5303520" cy="4031179"/>
            <wp:docPr id="18" name="Picture 18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91f113506b2096b868262fa165710f8f7ba7fa25.jpg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4031179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Объективный статус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Для уточнения природы изменений в легких необходимо выполнить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линейную рентген-томографию органов грудной клетки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компьютерную томографию органов грудной клетки с ангиографическим усилением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компьютерную томографию органов грудной клетки высокого разрешения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позитронно-эмиссионную томографию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компьютерную томографию органов грудной клетки высокого разрешения</w:t>
      </w:r>
    </w:p>
    <w:p>
      <w:pPr>
        <w:ind w:left="504"/>
      </w:pPr>
      <w:r>
        <w:rPr>
          <w:b w:val="0"/>
          <w:i/>
        </w:rPr>
        <w:t>КТВР для целей диагностики изменений в легких более чувствительна по сравнению с обзорной рентгенографией ОГК.</w:t>
        <w:br/>
        <w:br/>
        <w:t>Клинические рекомендации Российской ассоциации врачей и специалистов медицины труда. Пневмокониозы. 2021 г.</w:t>
        <w:br/>
        <w:br/>
      </w:r>
      <w:hyperlink r:id="rId41">
        <w:r>
          <w:rPr>
            <w:color w:val="173C49"/>
            <w:u w:val="single"/>
          </w:rPr>
          <w:t>Клинические рекомендации Российской ассоциации врачей и специалистов медицины труда. Пневмокониозы. 2021 г.</w:t>
        </w:r>
      </w:hyperlink>
      <w:r>
        <w:rPr>
          <w:b w:val="0"/>
          <w:i/>
        </w:rPr>
        <w:t xml:space="preserve"> </w:t>
      </w:r>
      <w:hyperlink r:id="rId4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Для оценки функциональной способности легких необходимо выполнить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эхокардиографию (Эхо-КГ)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определение содержания NO в выдыхаемом воздухе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спирометрию с бронходилатационным тестом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ультразвуковое исследование (УЗИ) органов брюшной полости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стресс – спирометрию (пробу с физической нагрузкой)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бодиплетизмографию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3 — спирометрию с бронходилатационным тестом; 6 — бодиплетизмографию</w:t>
      </w:r>
    </w:p>
    <w:p>
      <w:pPr>
        <w:ind w:left="504"/>
      </w:pPr>
      <w:r>
        <w:rPr>
          <w:b w:val="0"/>
          <w:i/>
        </w:rPr>
        <w:t>Рекомендуется больным пневмокониозом проведение исследования неспровоцированных дыхательных потоков и объемов (спирометрии) с пробой с бронхолитиком для определения нарушений вентиляционной функции легких и выявления коморбидных бронхообструктивных заболеваний.</w:t>
        <w:br/>
        <w:br/>
        <w:t>Клинические рекомендации Российской ассоциации врачей и специалистов медицины труда. Пневмокониозы. 2021 г.</w:t>
        <w:br/>
        <w:br/>
      </w:r>
      <w:hyperlink r:id="rId41">
        <w:r>
          <w:rPr>
            <w:color w:val="173C49"/>
            <w:u w:val="single"/>
          </w:rPr>
          <w:t>Клинические рекомендации Российской ассоциации врачей и специалистов медицины труда. Пневмокониозы. 2021 г.</w:t>
        </w:r>
      </w:hyperlink>
      <w:r>
        <w:rPr>
          <w:b w:val="0"/>
          <w:i/>
        </w:rPr>
        <w:t xml:space="preserve"> </w:t>
      </w:r>
      <w:hyperlink r:id="rId44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Рекомендуется больным пневмокониозом определение диффузионной способности легких по монооксиду углерода методом одиночного вдоха для определения нарушений газообменной функции легких. Легочный фиброз приводит к утолщению альвеолярно-капиллярной мембраны, что нарушает диффузионную способность легких. Снижается DLco в среднем на 0,38 ммоль/мин*кПА, DLco с поправкой на альвеолярный объем – на 0,05 ммоль/мин*кПА (на примере асбестоза). Рекомендуется больным пневмокониозом проведение бодиплетизмографии для определения легочных объемов, выявления коморбидной патологии пневмокониоз и ХОБЛ.</w:t>
        <w:br/>
        <w:br/>
        <w:t>Клинические рекомендации Российской ассоциации врачей и специалистов медицины труда. Пневмокониозы. 2021 г.</w:t>
        <w:br/>
        <w:br/>
      </w:r>
      <w:hyperlink r:id="rId41">
        <w:r>
          <w:rPr>
            <w:color w:val="173C49"/>
            <w:u w:val="single"/>
          </w:rPr>
          <w:t>Клинические рекомендации Российской ассоциации врачей и специалистов медицины труда. Пневмокониозы. 2021 г.</w:t>
        </w:r>
      </w:hyperlink>
      <w:r>
        <w:rPr>
          <w:b w:val="0"/>
          <w:i/>
        </w:rPr>
        <w:t xml:space="preserve"> </w:t>
      </w:r>
      <w:hyperlink r:id="rId4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Для морфологической верификации диагноза показано проведение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чрезбронхиальной биопсии легкого с гистологическим исследованием биоптата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позитронно-эмиссионной томографии с компьютерной томографией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хирургической биопсии легкого с видеоторакоскопическим ассистированием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бронхоальвеолярного лаважа с цитологическим исследованием жидкости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чрезбронхиальной биопсии легкого с гистологическим исследованием биоптата</w:t>
      </w:r>
    </w:p>
    <w:p>
      <w:pPr>
        <w:ind w:left="504"/>
      </w:pPr>
      <w:r>
        <w:rPr>
          <w:b w:val="0"/>
          <w:i/>
        </w:rPr>
        <w:t>Для исключения других гранулематозов (саркоидоз, бериллиоз), рака легкого рекомендовано проведение чрезбронхиальной биопсии</w:t>
        <w:br/>
        <w:br/>
        <w:t>Клинические рекомендации Российской ассоциации врачей и специалистов медицины труда. Пневмокониозы. 2021 г.</w:t>
        <w:br/>
        <w:br/>
      </w:r>
      <w:hyperlink r:id="rId41">
        <w:r>
          <w:rPr>
            <w:color w:val="173C49"/>
            <w:u w:val="single"/>
          </w:rPr>
          <w:t>Клинические рекомендации Российской ассоциации врачей и специалистов медицины труда. Пневмокониозы. 2021 г.</w:t>
        </w:r>
      </w:hyperlink>
      <w:r>
        <w:rPr>
          <w:b w:val="0"/>
          <w:i/>
        </w:rPr>
        <w:t xml:space="preserve"> </w:t>
      </w:r>
      <w:hyperlink r:id="rId46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Данные анамнеза, результаты проведенного обследования пациента позволяют говорить о диагнозе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Силикоз, быстро прогрессирующее течение, интерстициальная форма, осложненный ХОБЛ I, стабильное течение. ДН 1 ст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Пневмокониоз (силикоз) 3 стадия. Профессиональная бронхиальная астма, тяжелое течение. Не контролируемая. ДН 1 ст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Силикоз, медленно прогрессирующее течение, узелковая форма, осложненный ХОБЛ 2 ст., смешанный фенотип (бронхитический, эмфизематозный), категория B. ДН 1 ст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Силикоз, медленно прогрессирующее течение, интерстициальная форма, осложненный хронической обструктивной болезнью легких I степени в фазе ремиссии, ДН 1 ст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Силикоз, медленно прогрессирующее течение, узелковая форма, осложненный ХОБЛ 2 ст., смешанный фенотип (бронхитический, эмфизематозный), категория B. ДН 1 ст</w:t>
      </w:r>
    </w:p>
    <w:p>
      <w:pPr>
        <w:ind w:left="504"/>
      </w:pPr>
      <w:r>
        <w:rPr>
          <w:b w:val="0"/>
          <w:i/>
        </w:rPr>
        <w:t>Медленно прогрессирующее течение – развитие заболевания после 10-20 и более лет стажа в контакте с низкими концентрациями пыли. Наблюдается в большинстве случаев. Хроническое течение возможно для пневмокониозов, вызванных всеми видами фиброгенной пыли. При хроническом течении возможно развитие, в свою очередь, двух вариантов течения: так называемого простого либо осложненного пневмокониоза. +</w:t>
        <w:br/>
        <w:t>Форма малых рентгенологических изменений классифицируется в зависимости от преобладающего типа фиброза как округлая (узелковая) либо линейная (интерстициальная). Малые округлые затемнения (узелковая форма) носят мономорфный диффузный характер и отображаются на рентгенограмме в виде мелких, округлых, четко очерченных, однотипных теней с преимущественным расположением в средних, нижних зонах.</w:t>
        <w:br/>
        <w:br/>
        <w:t>Клинические рекомендации Российской ассоциации врачей и специалистов медицины труда. Пневмокониозы. 2021 г.</w:t>
        <w:br/>
        <w:br/>
      </w:r>
      <w:hyperlink r:id="rId41">
        <w:r>
          <w:rPr>
            <w:color w:val="173C49"/>
            <w:u w:val="single"/>
          </w:rPr>
          <w:t>Клинические рекомендации Российской ассоциации врачей и специалистов медицины труда. Пневмокониозы. 2021 г.</w:t>
        </w:r>
      </w:hyperlink>
      <w:r>
        <w:rPr>
          <w:b w:val="0"/>
          <w:i/>
        </w:rPr>
        <w:t xml:space="preserve"> </w:t>
      </w:r>
      <w:hyperlink r:id="rId47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48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Достоверным критерием для постановки диагноза в данном клиническом случае является наличие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характерных изменений на рентгенограмме органов грудной полости (ОГП) и компьютерной томографии (КТ) ОГП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макрофагальных гранулем, выявленных при морфологическом исследовании биоптата легочной ткани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рестриктивных нарушений по данным бодиплетизмографии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обструктивных нарушений по данным спирометрии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характерных изменений на рентгенограмме органов грудной полости (ОГП) и компьютерной томографии (КТ) ОГП</w:t>
      </w:r>
    </w:p>
    <w:p>
      <w:pPr>
        <w:ind w:left="504"/>
      </w:pPr>
      <w:r>
        <w:rPr>
          <w:b w:val="0"/>
          <w:i/>
        </w:rPr>
        <w:t>Имидж-диагностика является основополагающим методом для установления диагноза пневмокониоз и контроля динамики заболевания.</w:t>
        <w:br/>
        <w:br/>
        <w:t>Клинические рекомендации Российской ассоциации врачей и специалистов медицины труда. Пневмокониозы. 2021 г.</w:t>
        <w:br/>
        <w:br/>
      </w:r>
      <w:hyperlink r:id="rId41">
        <w:r>
          <w:rPr>
            <w:color w:val="173C49"/>
            <w:u w:val="single"/>
          </w:rPr>
          <w:t>Клинические рекомендации Российской ассоциации врачей и специалистов медицины труда. Пневмокониозы. 2021 г.</w:t>
        </w:r>
      </w:hyperlink>
      <w:r>
        <w:rPr>
          <w:b w:val="0"/>
          <w:i/>
        </w:rPr>
        <w:t xml:space="preserve"> </w:t>
      </w:r>
      <w:hyperlink r:id="rId4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В данной клинической ситуации дифференциальный диагноз необходимо проводить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эозинофильный гранулематоз с полиангиитом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туберкулезом легкого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интерстициальным заболеванием легких (ИЗЛ): идиопатическом легочным фиброзом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бронхиолитом, ассоциированным с интерстициальным заболеванием легких (ИЗЛ)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туберкулезом легкого</w:t>
      </w:r>
    </w:p>
    <w:p>
      <w:pPr>
        <w:ind w:left="504"/>
      </w:pPr>
      <w:r>
        <w:rPr>
          <w:b w:val="0"/>
          <w:i/>
        </w:rPr>
        <w:t>Синдром интоксикации и кашель являются симптомами туберкулеза, который является осложнением силикоза, и могут присутствовать у пациентов. Узелковые изменения легочной ткани также требуют проведения дифференциального диагноза с явлениями диссеминации при туберкулез легкого.</w:t>
        <w:br/>
        <w:br/>
        <w:t>Клинические рекомендации Российской ассоциации врачей и специалистов медицины труда. Пневмокониозы. 2021 г.</w:t>
        <w:br/>
        <w:br/>
      </w:r>
      <w:hyperlink r:id="rId41">
        <w:r>
          <w:rPr>
            <w:color w:val="173C49"/>
            <w:u w:val="single"/>
          </w:rPr>
          <w:t>Клинические рекомендации Российской ассоциации врачей и специалистов медицины труда. Пневмокониозы. 2021 г.</w:t>
        </w:r>
      </w:hyperlink>
      <w:r>
        <w:rPr>
          <w:b w:val="0"/>
          <w:i/>
        </w:rPr>
        <w:t xml:space="preserve"> </w:t>
      </w:r>
      <w:hyperlink r:id="rId5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При установлении диагноза пневмокониоза необходимо (-ма)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организация врачебного консилиума с участием фтизиатра, пульмонолога и торакального хирурга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проведение обследования в условиях центра профпатологии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проведение обследования в условиях пульмонологического отделения 3-го уровня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проведение обследования в условиях торакального хирургического отделения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проведение обследования в условиях центра профпатологии</w:t>
      </w:r>
    </w:p>
    <w:p>
      <w:pPr>
        <w:ind w:left="504"/>
      </w:pPr>
      <w:r>
        <w:rPr>
          <w:b w:val="0"/>
          <w:i/>
        </w:rPr>
        <w:t>Согласно приказу Минздрава России от 13 ноября 2012 г. № 911н «Об утверждении порядка оказания медицинской помощи при острых и хронических профессиональных заболеваниях» в случае выявления у больного признаков ранее не установленного хронического профессионального заболевания (пневмокониоз), врач-специалист, выявивший указанные признаки, в течение суток с момента их выявления направляет больного на консультацию в кабинет врача-профпатолога медицинской организации (МО) по месту жительства или пребывания. Больной в случае подозрения на наличие признаков хронического профессионального заболевания вправе самостоятельно с целью консультации обратиться в кабинет врача-профпатолога.</w:t>
        <w:br/>
        <w:br/>
        <w:t>Клинические рекомендации Российской ассоциации врачей и специалистов медицины труда. Пневмокониозы. 2021 г.</w:t>
        <w:br/>
        <w:br/>
      </w:r>
      <w:hyperlink r:id="rId41">
        <w:r>
          <w:rPr>
            <w:color w:val="173C49"/>
            <w:u w:val="single"/>
          </w:rPr>
          <w:t>Клинические рекомендации Российской ассоциации врачей и специалистов медицины труда. Пневмокониозы. 2021 г.</w:t>
        </w:r>
      </w:hyperlink>
      <w:r>
        <w:rPr>
          <w:b w:val="0"/>
          <w:i/>
        </w:rPr>
        <w:t xml:space="preserve"> </w:t>
      </w:r>
      <w:hyperlink r:id="rId51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Определение программы лечения и мероприятий по легочной реабилитации пациента должно выполняться в условиях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пульмонологического отделения 2-го уровня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дневного стационара поликлиники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стационара профпатологического центра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амбулаторного приема центра профессиональных заболеваний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стационара профпатологического центра</w:t>
      </w:r>
    </w:p>
    <w:p>
      <w:pPr>
        <w:ind w:left="504"/>
      </w:pPr>
      <w:r>
        <w:rPr>
          <w:b w:val="0"/>
          <w:i/>
        </w:rPr>
        <w:t>В случае выявления признаков ранее не установленного хронического профессионального заболевания врач-профпатолог устанавливает предварительный диагноз хронического профессионального заболевания (пневмокониоз) и направляет больного в центр профессиональной патологии для проведения экспертизы связи заболевания с профессией. Медицинские показания к госпитализации в медицинскую организацию: +</w:t>
        <w:br/>
        <w:t>Отсутствие эффекта от амбулаторного этапа оказания медицинской помощи при ПК +</w:t>
        <w:br/>
        <w:t>Нарастание выраженности клинических симптомов при осложненных ПК, несмотря на адекватно проводимое лечение на амбулаторном этапе медицинской помощи. +</w:t>
        <w:br/>
        <w:t>Проведение лечебно-реабилитационных мероприятий в рамках выполнения индивидуального плана медицинской реабилитации (ИПМР) больного ПК или программы реабилитации пострадавшего (ПРП) от ПК. +</w:t>
        <w:br/>
        <w:t>Проведение экспертизы связи заболевания с профессией и/или экспертизы профпригодности.</w:t>
        <w:br/>
        <w:br/>
        <w:t>Клинические рекомендации Российской ассоциации врачей и специалистов медицины труда. Пневмокониозы. 2021 г.</w:t>
        <w:br/>
        <w:br/>
      </w:r>
      <w:hyperlink r:id="rId41">
        <w:r>
          <w:rPr>
            <w:color w:val="173C49"/>
            <w:u w:val="single"/>
          </w:rPr>
          <w:t>Клинические рекомендации Российской ассоциации врачей и специалистов медицины труда. Пневмокониозы. 2021 г.</w:t>
        </w:r>
      </w:hyperlink>
      <w:r>
        <w:rPr>
          <w:b w:val="0"/>
          <w:i/>
        </w:rPr>
        <w:t xml:space="preserve"> </w:t>
      </w:r>
      <w:hyperlink r:id="rId5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Для решения вопроса о проведении оксигенотерапии необходимо провести исследование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сатурации крови кислородом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NO выдыхаемого воздуха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газового состава венозной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содержания лактата в периферической крови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сатурации крови кислородом</w:t>
      </w:r>
    </w:p>
    <w:p>
      <w:pPr>
        <w:ind w:left="504"/>
      </w:pPr>
      <w:r>
        <w:rPr>
          <w:b w:val="0"/>
          <w:i/>
        </w:rPr>
        <w:t>Для уточнения степени дыхательной недостаточности рекомендовано исследование сатурации крови кислородом при помощи пульсоксиметрии</w:t>
        <w:br/>
        <w:br/>
        <w:t>Клинические рекомендации Российской ассоциации врачей и специалистов медицины труда. Пневмокониозы. 2021 г.</w:t>
        <w:br/>
        <w:br/>
      </w:r>
      <w:hyperlink r:id="rId41">
        <w:r>
          <w:rPr>
            <w:color w:val="173C49"/>
            <w:u w:val="single"/>
          </w:rPr>
          <w:t>Клинические рекомендации Российской ассоциации врачей и специалистов медицины труда. Пневмокониозы. 2021 г.</w:t>
        </w:r>
      </w:hyperlink>
      <w:r>
        <w:rPr>
          <w:b w:val="0"/>
          <w:i/>
        </w:rPr>
        <w:t xml:space="preserve"> </w:t>
      </w:r>
      <w:hyperlink r:id="rId5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Для замедления снижения функции легких больным пневмокониозом с прогрессирующим легочным фиброзом рекомендуется применение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пентоксифиллина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азитромицина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азатиоприна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нинтеданиба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нинтеданиба</w:t>
      </w:r>
    </w:p>
    <w:p>
      <w:pPr>
        <w:ind w:left="504"/>
      </w:pPr>
      <w:r>
        <w:rPr>
          <w:b w:val="0"/>
          <w:i/>
        </w:rPr>
        <w:t>Рекомендуется применение антифиброзного препарата нинтеданиб больным пневмокониозом с прогрессирующим легочным фиброзом для замедления снижения функции легких. Вопрос о назначении нинтеданиба принимается врачебной комиссией.</w:t>
        <w:br/>
        <w:br/>
        <w:t>Клинические рекомендации Российской ассоциации врачей и специалистов медицины труда. Пневмокониозы. 2021 г.</w:t>
        <w:br/>
        <w:br/>
      </w:r>
      <w:hyperlink r:id="rId41">
        <w:r>
          <w:rPr>
            <w:color w:val="173C49"/>
            <w:u w:val="single"/>
          </w:rPr>
          <w:t>Клинические рекомендации Российской ассоциации врачей и специалистов медицины труда. Пневмокониозы. 2021 г.</w:t>
        </w:r>
      </w:hyperlink>
      <w:r>
        <w:rPr>
          <w:b w:val="0"/>
          <w:i/>
        </w:rPr>
        <w:t xml:space="preserve"> </w:t>
      </w:r>
      <w:hyperlink r:id="rId54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Длительная кислородотерапия больным пневмокониозом показана при снижении сатурации кислорода ниже +__+ % в покое, парциального напряжения кислорода артериальной крови до _____ мм рт. ст. и ниже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80; 50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92; 72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90; 70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0" name="Picture 3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88; 55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88; 55</w:t>
      </w:r>
    </w:p>
    <w:p>
      <w:pPr>
        <w:ind w:left="504"/>
      </w:pPr>
      <w:r>
        <w:rPr>
          <w:b w:val="0"/>
          <w:i/>
        </w:rPr>
        <w:t>Рекомендуется длительная кислородотерапия больным пневмокониозом и тяжелой дыхательной недостаточностью при сатурации кислорода в покое менее 88%, парциальном напряжении кислорода артериальной крови менее или равно 55 мм рт. ст.</w:t>
        <w:br/>
        <w:br/>
        <w:t>Клинические рекомендации Российской ассоциации врачей и специалистов медицины труда. Пневмокониозы. 2021 г.</w:t>
        <w:br/>
        <w:br/>
      </w:r>
      <w:hyperlink r:id="rId41">
        <w:r>
          <w:rPr>
            <w:color w:val="173C49"/>
            <w:u w:val="single"/>
          </w:rPr>
          <w:t>Клинические рекомендации Российской ассоциации врачей и специалистов медицины труда. Пневмокониозы. 2021 г.</w:t>
        </w:r>
      </w:hyperlink>
      <w:r>
        <w:rPr>
          <w:b w:val="0"/>
          <w:i/>
        </w:rPr>
        <w:t xml:space="preserve"> </w:t>
      </w:r>
      <w:hyperlink r:id="rId5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Под социальной реабилитацией пациентов с пневмокониозами подразумевают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бесплатное обучение или переобучение новой профессии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временное и постоянное рациональное трудоустройство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стационарное, амбулаторное, санаторно-курортное лечение и оздоровление в условиях профилактория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1" name="Picture 3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восстановление навыков самообслуживания, передвижения, обеспечение участия пациента в общественных взаимоотношениях и т.п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восстановление навыков самообслуживания, передвижения, обеспечение участия пациента в общественных взаимоотношениях и т.п</w:t>
      </w:r>
    </w:p>
    <w:p>
      <w:pPr>
        <w:ind w:left="504"/>
      </w:pPr>
      <w:r>
        <w:rPr>
          <w:b w:val="0"/>
          <w:i/>
        </w:rPr>
        <w:t>Социальная (социально-бытовая адаптация для восстановления навыков самообслуживания, передвижения и т.д.), социально-средовая реабилитация для обеспечения участия пациента в общественных взаимоотношениях, пользования транспортом, посещения различных учреждений и т.п., в т.ч. с использованием технических средств реабилитации) – актуальна для лиц с тяжелыми ПЗ и (или) их осложнениями.</w:t>
        <w:br/>
        <w:br/>
        <w:t>Клинические рекомендации Российской ассоциации врачей и специалистов медицины труда. Пневмокониозы. 2021 г.</w:t>
        <w:br/>
        <w:br/>
      </w:r>
      <w:hyperlink r:id="rId41">
        <w:r>
          <w:rPr>
            <w:color w:val="173C49"/>
            <w:u w:val="single"/>
          </w:rPr>
          <w:t>Клинические рекомендации Российской ассоциации врачей и специалистов медицины труда. Пневмокониозы. 2021 г.</w:t>
        </w:r>
      </w:hyperlink>
      <w:r>
        <w:rPr>
          <w:b w:val="0"/>
          <w:i/>
        </w:rPr>
        <w:t xml:space="preserve"> </w:t>
      </w:r>
      <w:hyperlink r:id="rId56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Пульмонология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ISBN9785970453230/?anchor=paragraph_7t39hj#paragraph_7t39hj" TargetMode="External"/><Relationship Id="rId21" Type="http://schemas.openxmlformats.org/officeDocument/2006/relationships/image" Target="media/image5.png"/><Relationship Id="rId22" Type="http://schemas.openxmlformats.org/officeDocument/2006/relationships/hyperlink" Target="https://library.mededtech.ru/rest/documents/ISBN9785970465943/?anchor=list_item_7p63td#list_item_7p63td" TargetMode="External"/><Relationship Id="rId23" Type="http://schemas.openxmlformats.org/officeDocument/2006/relationships/hyperlink" Target="https://library.mededtech.ru/rest/documents/ISBN9785970453230/?anchor=paragraph_a9c2h2#paragraph_a9c2h2" TargetMode="External"/><Relationship Id="rId24" Type="http://schemas.openxmlformats.org/officeDocument/2006/relationships/image" Target="media/image6.png"/><Relationship Id="rId25" Type="http://schemas.openxmlformats.org/officeDocument/2006/relationships/hyperlink" Target="https://library.mededtech.ru/rest/documents/ISBN9785970465943/?anchor=paragraph_7mja9b#paragraph_7mja9b" TargetMode="External"/><Relationship Id="rId26" Type="http://schemas.openxmlformats.org/officeDocument/2006/relationships/hyperlink" Target="https://library.mededtech.ru/rest/documents/ISBN9785970465943/?anchor=list_item_g7bts9#list_item_g7bts9" TargetMode="External"/><Relationship Id="rId27" Type="http://schemas.openxmlformats.org/officeDocument/2006/relationships/hyperlink" Target="https://library.mededtech.ru/rest/documents/ISBN9785970453230/?anchor=list_item_he36hg#list_item_he36hg" TargetMode="External"/><Relationship Id="rId28" Type="http://schemas.openxmlformats.org/officeDocument/2006/relationships/hyperlink" Target="https://library.mededtech.ru/rest/documents/ISBN9785970453230/?anchor=paragraph_912dfc#paragraph_912dfc" TargetMode="External"/><Relationship Id="rId29" Type="http://schemas.openxmlformats.org/officeDocument/2006/relationships/hyperlink" Target="https://library.mededtech.ru/rest/documents/ISBN9785970465943/?anchor=paragraph_6ort14#paragraph_6ort14" TargetMode="External"/><Relationship Id="rId30" Type="http://schemas.openxmlformats.org/officeDocument/2006/relationships/hyperlink" Target="https://library.mededtech.ru/rest/documents/ISBN9785970453230/?anchor=paragraph_n813n8#paragraph_n813n8" TargetMode="External"/><Relationship Id="rId31" Type="http://schemas.openxmlformats.org/officeDocument/2006/relationships/image" Target="media/image7.png"/><Relationship Id="rId32" Type="http://schemas.openxmlformats.org/officeDocument/2006/relationships/hyperlink" Target="https://library.mededtech.ru/rest/documents/ISBN9785970465943/?anchor=list_item_kk0q1f#list_item_kk0q1f" TargetMode="External"/><Relationship Id="rId33" Type="http://schemas.openxmlformats.org/officeDocument/2006/relationships/hyperlink" Target="https://library.mededtech.ru/rest/documents/ISBN9785970453230/?anchor=paragraph_o1qgur#paragraph_o1qgur" TargetMode="External"/><Relationship Id="rId34" Type="http://schemas.openxmlformats.org/officeDocument/2006/relationships/hyperlink" Target="https://library.mededtech.ru/rest/documents/ISBN9785970452189/?anchor=paragraph_bf2b3f#paragraph_bf2b3f" TargetMode="External"/><Relationship Id="rId35" Type="http://schemas.openxmlformats.org/officeDocument/2006/relationships/hyperlink" Target="https://library.mededtech.ru/rest/documents/ISBN9785970453230/?anchor=paragraph_9jv0qa#paragraph_9jv0qa" TargetMode="External"/><Relationship Id="rId36" Type="http://schemas.openxmlformats.org/officeDocument/2006/relationships/hyperlink" Target="https://library.mededtech.ru/rest/documents/pe2015/" TargetMode="External"/><Relationship Id="rId37" Type="http://schemas.openxmlformats.org/officeDocument/2006/relationships/hyperlink" Target="https://library.mededtech.ru/rest/documents/pe2015/#paragraph_7mnvcg" TargetMode="External"/><Relationship Id="rId38" Type="http://schemas.openxmlformats.org/officeDocument/2006/relationships/hyperlink" Target="https://library.mededtech.ru/rest/documents/ISBN9785970465943/?anchor=list_item_ciunee#list_item_ciunee" TargetMode="External"/><Relationship Id="rId39" Type="http://schemas.openxmlformats.org/officeDocument/2006/relationships/image" Target="media/image8.jpg"/><Relationship Id="rId40" Type="http://schemas.openxmlformats.org/officeDocument/2006/relationships/image" Target="media/image9.jpg"/><Relationship Id="rId41" Type="http://schemas.openxmlformats.org/officeDocument/2006/relationships/hyperlink" Target="https://library.mededtech.ru/rest/documents/FedClinRekP" TargetMode="External"/><Relationship Id="rId42" Type="http://schemas.openxmlformats.org/officeDocument/2006/relationships/hyperlink" Target="https://library.mededtech.ru/rest/documents/FedClinRekP/#paragraph_onl9h4" TargetMode="External"/><Relationship Id="rId43" Type="http://schemas.openxmlformats.org/officeDocument/2006/relationships/image" Target="media/image10.png"/><Relationship Id="rId44" Type="http://schemas.openxmlformats.org/officeDocument/2006/relationships/hyperlink" Target="https://library.mededtech.ru/rest/documents/FedClinRekP/#list_item_b0g8tm" TargetMode="External"/><Relationship Id="rId45" Type="http://schemas.openxmlformats.org/officeDocument/2006/relationships/hyperlink" Target="https://library.mededtech.ru/rest/documents/FedClinRekP/#paragraph_9k9328" TargetMode="External"/><Relationship Id="rId46" Type="http://schemas.openxmlformats.org/officeDocument/2006/relationships/hyperlink" Target="https://library.mededtech.ru/rest/documents/FedClinRekP/#tab4" TargetMode="External"/><Relationship Id="rId47" Type="http://schemas.openxmlformats.org/officeDocument/2006/relationships/hyperlink" Target="https://library.mededtech.ru/rest/documents/FedClinRekP/#paragraph_ah2qqd" TargetMode="External"/><Relationship Id="rId48" Type="http://schemas.openxmlformats.org/officeDocument/2006/relationships/hyperlink" Target="https://library.mededtech.ru/rest/documents/FedClinRekP/#paragraph_bat6ds" TargetMode="External"/><Relationship Id="rId49" Type="http://schemas.openxmlformats.org/officeDocument/2006/relationships/hyperlink" Target="https://library.mededtech.ru/rest/documents/FedClinRekP/#paragraph_evc3no" TargetMode="External"/><Relationship Id="rId50" Type="http://schemas.openxmlformats.org/officeDocument/2006/relationships/hyperlink" Target="https://library.mededtech.ru/rest/documents/FedClinRekP/#tab5" TargetMode="External"/><Relationship Id="rId51" Type="http://schemas.openxmlformats.org/officeDocument/2006/relationships/hyperlink" Target="https://library.mededtech.ru/rest/documents/FedClinRekP/#paragraph_7t6b92" TargetMode="External"/><Relationship Id="rId52" Type="http://schemas.openxmlformats.org/officeDocument/2006/relationships/hyperlink" Target="https://library.mededtech.ru/rest/documents/FedClinRekP/#&#1052;&#1077;&#1076;&#1080;&#1094;&#1080;&#1085;&#1089;&#1082;&#1080;&#1077;_&#1087;&#1086;&#1082;&#1072;&#1079;&#1072;&#1085;&#1080;&#1103;_&#1082;_&#1075;&#1086;&#1089;&#1087;&#1080;&#1090;&#1072;&#1083;&#1080;&#1079;&#1072;&#1094;&#1080;&#1080;_&#1074;_&#1084;&#1077;&#1076;&#1080;&#1094;&#1080;&#1085;&#1089;&#1082;&#1091;&#1102;_&#1086;&#1088;&#1075;&#1072;&#1085;&#1080;&#1079;&#1072;&#1094;&#1080;&#1102;" TargetMode="External"/><Relationship Id="rId53" Type="http://schemas.openxmlformats.org/officeDocument/2006/relationships/hyperlink" Target="https://library.mededtech.ru/rest/documents/FedClinRekP/#list_item_30a4uq" TargetMode="External"/><Relationship Id="rId54" Type="http://schemas.openxmlformats.org/officeDocument/2006/relationships/hyperlink" Target="https://library.mededtech.ru/rest/documents/FedClinRekP/#list_item_o9a0sn" TargetMode="External"/><Relationship Id="rId55" Type="http://schemas.openxmlformats.org/officeDocument/2006/relationships/hyperlink" Target="https://library.mededtech.ru/rest/documents/FedClinRekP/#list_item_hh57vj" TargetMode="External"/><Relationship Id="rId56" Type="http://schemas.openxmlformats.org/officeDocument/2006/relationships/hyperlink" Target="https://library.mededtech.ru/rest/documents/FedClinRekP/#list_item_6dtok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